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86224336" name="019f6aa4-8b93-79dc-a27d-8eb673c2e36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7626447" name="019f6aa4-8b93-79dc-a27d-8eb673c2e36f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DG - UG 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32710993" name="019f6aa5-d76f-78e7-86fe-7371cc64116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4868635" name="019f6aa5-d76f-78e7-86fe-7371cc641163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1725913" name="019f6aae-7659-7a26-a3e8-60bb3af8885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6568459" name="019f6aae-7659-7a26-a3e8-60bb3af8885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Treppenhaus/ Gang </w:t>
            </w:r>
          </w:p>
          <w:p>
            <w:pPr>
              <w:spacing w:before="0" w:after="0" w:line="240" w:lineRule="auto"/>
            </w:pPr>
            <w:r>
              <w:t>OG-UG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47959385" name="019f6ab9-9f2b-7e60-a7d5-874c714ff94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1381103" name="019f6ab9-9f2b-7e60-a7d5-874c714ff947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2015297713" name="019f6ac6-d345-76b0-aa84-1c23d93c897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9193575" name="019f6ac6-d345-76b0-aa84-1c23d93c897a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84908471" name="019f6acc-44d2-744c-aae3-d2acf3cebc0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2519439" name="019f6acc-44d2-744c-aae3-d2acf3cebc0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164674453" name="019f6ad8-e117-7e2e-aba3-42e909561a3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7837547" name="019f6ad8-e117-7e2e-aba3-42e909561a3d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Wintergarten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74661999" name="019f6ae2-4185-72a9-8bbe-1ca3c26636b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0518563" name="019f6ae2-4185-72a9-8bbe-1ca3c26636b6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1916529868" name="019f6aea-b3c6-7573-8a95-3d5fd72e77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2346303" name="019f6aea-b3c6-7573-8a95-3d5fd72e774f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92468719" name="019f6ab0-49d8-74a3-ad77-20af96f346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8200643" name="019f6ab0-49d8-74a3-ad77-20af96f34697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1615813974" name="019f6ac2-7278-7fd0-8f83-4df9012712e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8430479" name="019f6ac2-7278-7fd0-8f83-4df9012712e5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1659396433" name="019f6acc-e6e8-7de6-9945-6aaa4a78f8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9570597" name="019f6acc-e6e8-7de6-9945-6aaa4a78f84f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155721521" name="019f6ad9-5186-7c7c-9ecd-a5da36ce22b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3797383" name="019f6ad9-5186-7c7c-9ecd-a5da36ce22b8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76143148" name="019f6aeb-1875-7f23-8f3c-05fc9620512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6918257" name="019f6aeb-1875-7f23-8f3c-05fc9620512e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61631431" name="019f6ab1-2ac8-7e79-a94b-e0aea7ae110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2644862" name="019f6ab1-2ac8-7e79-a94b-e0aea7ae1108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Treppenhaus/ Gang </w:t>
            </w:r>
          </w:p>
          <w:p>
            <w:pPr>
              <w:spacing w:before="0" w:after="0" w:line="240" w:lineRule="auto"/>
            </w:pPr>
            <w:r>
              <w:t>OG-UG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13707543" name="019f6abb-8e13-7df5-ac4a-d61e1d2ec56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4570289" name="019f6abb-8e13-7df5-ac4a-d61e1d2ec566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2077891831" name="019f6ac4-f14f-7d1a-9581-67a02c73a3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0017583" name="019f6ac4-f14f-7d1a-9581-67a02c73a3af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1588990907" name="019f6ae0-2a88-71b1-95ad-b6178af5c24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6593892" name="019f6ae0-2a88-71b1-95ad-b6178af5c241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951318974" name="019f6ae8-020a-7228-affc-3a86646da17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1136161" name="019f6ae8-020a-7228-affc-3a86646da178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952717204" name="019f6aeb-a9d6-72f4-8be0-fcac1e56ef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6162098" name="019f6aeb-a9d6-72f4-8be0-fcac1e56ef3e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UG-DG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10359426" name="019f6af2-4b9b-7f85-9379-209b4dfd269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6706345" name="019f6af2-4b9b-7f85-9379-209b4dfd269e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alle Schlafzimmer </w:t>
            </w:r>
          </w:p>
          <w:p>
            <w:pPr>
              <w:spacing w:before="0" w:after="0" w:line="240" w:lineRule="auto"/>
            </w:pPr>
            <w:r>
              <w:t>OG/ 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72912964" name="019f6ab8-72e8-7322-82eb-3ad2d3ee640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4625465" name="019f6ab8-72e8-7322-82eb-3ad2d3ee640f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Treppenhaus/ Gang </w:t>
            </w:r>
          </w:p>
          <w:p>
            <w:pPr>
              <w:spacing w:before="0" w:after="0" w:line="240" w:lineRule="auto"/>
            </w:pPr>
            <w:r>
              <w:t>OG-UG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84843771" name="019f6aba-3188-718c-b2ec-8935208e03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0085766" name="019f6aba-3188-718c-b2ec-8935208e03e2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Treppenhaus/ Gang </w:t>
            </w:r>
          </w:p>
          <w:p>
            <w:pPr>
              <w:spacing w:before="0" w:after="0" w:line="240" w:lineRule="auto"/>
            </w:pPr>
            <w:r>
              <w:t>EG-UG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44333972" name="019f6abe-7a51-7c57-bf1e-fb546ee6a09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7743493" name="019f6abe-7a51-7c57-bf1e-fb546ee6a09e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70151358" name="019f6acd-89a5-7c6f-8041-ae50c77c09d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2332330" name="019f6acd-89a5-7c6f-8041-ae50c77c09d1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96884744" name="019f6ae1-1f0d-7f04-9e8d-a2715c926dc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9452319" name="019f6ae1-1f0d-7f04-9e8d-a2715c926dc8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1812349287" name="019f6ae8-afe8-7878-9cea-c2e7aae4371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3161240" name="019f6ae8-afe8-7878-9cea-c2e7aae43717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12763933" name="019f6ae7-1a86-7ab2-a8ac-d56a61b634c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190396" name="019f6ae7-1a86-7ab2-a8ac-d56a61b634c8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EFH.Chofelstrasse 8, Stadel bei Niederglatt</w:t>
          </w:r>
        </w:p>
        <w:p>
          <w:pPr>
            <w:spacing w:before="0" w:after="0"/>
          </w:pPr>
          <w:r>
            <w:t>DN 1075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footer.xml" Type="http://schemas.openxmlformats.org/officeDocument/2006/relationships/footer" Id="rId32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